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81F7B" w14:textId="23AAACD7" w:rsidR="002D78EB" w:rsidRDefault="002D78EB">
      <w:pPr>
        <w:pStyle w:val="Heading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Nama Responden :</w:t>
      </w:r>
    </w:p>
    <w:p w14:paraId="7E6A0D3C" w14:textId="3716686D" w:rsidR="002D78EB" w:rsidRPr="002D78EB" w:rsidRDefault="002D78EB" w:rsidP="002D78E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D78EB">
        <w:rPr>
          <w:rFonts w:ascii="Times New Roman" w:hAnsi="Times New Roman" w:cs="Times New Roman"/>
          <w:b/>
          <w:bCs/>
          <w:sz w:val="28"/>
          <w:szCs w:val="28"/>
        </w:rPr>
        <w:t>Alamat :</w:t>
      </w:r>
    </w:p>
    <w:p w14:paraId="2BCF63D8" w14:textId="2BC0E805" w:rsidR="002D78EB" w:rsidRPr="002D78EB" w:rsidRDefault="002D78EB" w:rsidP="002D78E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D78EB">
        <w:rPr>
          <w:rFonts w:ascii="Times New Roman" w:hAnsi="Times New Roman" w:cs="Times New Roman"/>
          <w:b/>
          <w:bCs/>
          <w:sz w:val="28"/>
          <w:szCs w:val="28"/>
        </w:rPr>
        <w:t>Umur :</w:t>
      </w:r>
    </w:p>
    <w:p w14:paraId="50378AF6" w14:textId="037E6FD6" w:rsidR="002D78EB" w:rsidRPr="002D78EB" w:rsidRDefault="002D78EB" w:rsidP="002D78E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D78EB">
        <w:rPr>
          <w:rFonts w:ascii="Times New Roman" w:hAnsi="Times New Roman" w:cs="Times New Roman"/>
          <w:b/>
          <w:bCs/>
          <w:sz w:val="28"/>
          <w:szCs w:val="28"/>
        </w:rPr>
        <w:t>Pendidikan :</w:t>
      </w:r>
    </w:p>
    <w:p w14:paraId="08169F47" w14:textId="57E0FA28" w:rsidR="002D78EB" w:rsidRPr="002D78EB" w:rsidRDefault="002D78EB" w:rsidP="002D78E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D78EB">
        <w:rPr>
          <w:rFonts w:ascii="Times New Roman" w:hAnsi="Times New Roman" w:cs="Times New Roman"/>
          <w:b/>
          <w:bCs/>
          <w:sz w:val="28"/>
          <w:szCs w:val="28"/>
        </w:rPr>
        <w:t>Lama Bekerja :</w:t>
      </w:r>
    </w:p>
    <w:p w14:paraId="67344B03" w14:textId="1FAEA477" w:rsidR="00F22B16" w:rsidRPr="002D78EB" w:rsidRDefault="00000000">
      <w:pPr>
        <w:pStyle w:val="Heading1"/>
        <w:rPr>
          <w:rFonts w:ascii="Times New Roman" w:hAnsi="Times New Roman" w:cs="Times New Roman"/>
          <w:color w:val="auto"/>
        </w:rPr>
      </w:pPr>
      <w:r w:rsidRPr="002D78EB">
        <w:rPr>
          <w:rFonts w:ascii="Times New Roman" w:hAnsi="Times New Roman" w:cs="Times New Roman"/>
          <w:color w:val="auto"/>
        </w:rPr>
        <w:t>DAFTAR PERTANYAAN WAWANCARA</w:t>
      </w:r>
    </w:p>
    <w:p w14:paraId="4B234875" w14:textId="239F8C25" w:rsidR="002D78EB" w:rsidRPr="00E76EBD" w:rsidRDefault="00000000">
      <w:pPr>
        <w:rPr>
          <w:rFonts w:ascii="Times New Roman" w:hAnsi="Times New Roman" w:cs="Times New Roman"/>
        </w:rPr>
      </w:pPr>
      <w:r w:rsidRPr="00E76EBD">
        <w:rPr>
          <w:rFonts w:ascii="Times New Roman" w:hAnsi="Times New Roman" w:cs="Times New Roman"/>
        </w:rPr>
        <w:t>- Bagaimana Bapak/Ibu memenuhi kebutuhan modal untuk menjalankan usaha ini?</w:t>
      </w:r>
    </w:p>
    <w:p w14:paraId="5D7D1158" w14:textId="28C199CC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66161666" w14:textId="77777777" w:rsidR="00F22B16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pengaruh keterbatasan modal terhadap perkembangan usaha?</w:t>
      </w:r>
    </w:p>
    <w:p w14:paraId="00A41DE5" w14:textId="357AD24C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7866448E" w14:textId="761C793D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pernah mendapat bantuan permodalan dari pihak luar (bank/pemerintah/lainnya)?</w:t>
      </w:r>
      <w:r w:rsidR="002D78EB">
        <w:rPr>
          <w:rFonts w:ascii="Times New Roman" w:hAnsi="Times New Roman" w:cs="Times New Roman"/>
          <w:lang w:val="fi-FI"/>
        </w:rPr>
        <w:br/>
        <w:t>______________________________________________________________________________________</w:t>
      </w:r>
    </w:p>
    <w:p w14:paraId="531555C7" w14:textId="77777777" w:rsidR="00F22B16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keterampilan dan pengalaman karyawan dalam mendukung kelancaran usaha?</w:t>
      </w:r>
    </w:p>
    <w:p w14:paraId="1677A0DC" w14:textId="18D6C612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7488A854" w14:textId="77777777" w:rsidR="00F22B16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ada pelatihan rutin bagi karyawan untuk meningkatkan kemampuan kerja?</w:t>
      </w:r>
    </w:p>
    <w:p w14:paraId="0764836B" w14:textId="763CFB34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79739CF4" w14:textId="77777777" w:rsidR="00F22B16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 kendala terbesar terkait SDM di usaha ini?</w:t>
      </w:r>
    </w:p>
    <w:p w14:paraId="27C51E55" w14:textId="60552B07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42D4C4B9" w14:textId="77777777" w:rsidR="00F22B16" w:rsidRDefault="00000000">
      <w:pPr>
        <w:rPr>
          <w:rFonts w:ascii="Times New Roman" w:hAnsi="Times New Roman" w:cs="Times New Roman"/>
          <w:lang w:val="en-ID"/>
        </w:rPr>
      </w:pPr>
      <w:r w:rsidRPr="002D78EB">
        <w:rPr>
          <w:rFonts w:ascii="Times New Roman" w:hAnsi="Times New Roman" w:cs="Times New Roman"/>
          <w:lang w:val="en-ID"/>
        </w:rPr>
        <w:t>- Teknologi apa yang paling membantu dalam mempercepat proses produksi?</w:t>
      </w:r>
    </w:p>
    <w:p w14:paraId="42A5916B" w14:textId="7A8F09B2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778BC026" w14:textId="77777777" w:rsidR="00F22B16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keterbatasan teknologi menghambat produktivitas usaha?</w:t>
      </w:r>
    </w:p>
    <w:p w14:paraId="652159D7" w14:textId="1D5B05A4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51EAF5B" w14:textId="77777777" w:rsidR="002D78EB" w:rsidRDefault="002D78EB">
      <w:pPr>
        <w:rPr>
          <w:rFonts w:ascii="Times New Roman" w:hAnsi="Times New Roman" w:cs="Times New Roman"/>
          <w:lang w:val="fi-FI"/>
        </w:rPr>
      </w:pPr>
    </w:p>
    <w:p w14:paraId="475774EE" w14:textId="7E94FF9A" w:rsidR="00F22B16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ada rencana pengembangan teknologi ke depan?</w:t>
      </w:r>
    </w:p>
    <w:p w14:paraId="7D5C5F73" w14:textId="70A82B60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047B33D6" w14:textId="77777777" w:rsidR="00E76EBD" w:rsidRDefault="00E76EBD">
      <w:pPr>
        <w:rPr>
          <w:rFonts w:ascii="Times New Roman" w:hAnsi="Times New Roman" w:cs="Times New Roman"/>
          <w:lang w:val="fi-FI"/>
        </w:rPr>
      </w:pPr>
    </w:p>
    <w:p w14:paraId="4EE66BEC" w14:textId="1C730B0A" w:rsidR="00F22B16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lastRenderedPageBreak/>
        <w:t>- Bagaimana jangkauan pemasaran dan jaringan bisnis usaha saat ini?</w:t>
      </w:r>
    </w:p>
    <w:p w14:paraId="4EEB42F3" w14:textId="33D2B04A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78C71154" w14:textId="77777777" w:rsidR="00F22B16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ada kerja sama dengan pihak luar seperti toko/reseller/marketplace?</w:t>
      </w:r>
    </w:p>
    <w:p w14:paraId="0DF09E35" w14:textId="7D38DB15" w:rsidR="002D78EB" w:rsidRPr="002D78EB" w:rsidRDefault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6F3A53C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strategi Bapak/Ibu untuk memperluas jaringan pemasaran?</w:t>
      </w:r>
    </w:p>
    <w:p w14:paraId="0653891F" w14:textId="03C4792F" w:rsidR="002D78EB" w:rsidRPr="002D78EB" w:rsidRDefault="002D78EB" w:rsidP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5C7E61A2" w14:textId="77777777" w:rsidR="002D78EB" w:rsidRDefault="002D78EB">
      <w:pPr>
        <w:pStyle w:val="Heading2"/>
        <w:rPr>
          <w:rFonts w:ascii="Times New Roman" w:hAnsi="Times New Roman" w:cs="Times New Roman"/>
          <w:color w:val="auto"/>
        </w:rPr>
      </w:pPr>
    </w:p>
    <w:p w14:paraId="3AA08B4E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kebijakan pemerintah saat ini mendukung perkembangan UKM?</w:t>
      </w:r>
    </w:p>
    <w:p w14:paraId="2369B952" w14:textId="77777777" w:rsidR="002D78EB" w:rsidRPr="002D78EB" w:rsidRDefault="002D78EB" w:rsidP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58403662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perubahan regulasi (pajak/izin) mempengaruhi usaha?</w:t>
      </w:r>
    </w:p>
    <w:p w14:paraId="29F74FF0" w14:textId="77777777" w:rsidR="002D78EB" w:rsidRPr="002D78EB" w:rsidRDefault="002D78EB" w:rsidP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273426A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Kebijakan apa yang paling dibutuhkan usaha?</w:t>
      </w:r>
    </w:p>
    <w:p w14:paraId="0FC2792A" w14:textId="77777777" w:rsidR="002D78EB" w:rsidRPr="002D78EB" w:rsidRDefault="002D78EB" w:rsidP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2BB0DA3D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Bapak/Ibu menilai fasilitas seperti akses bahan baku dan transportasi?</w:t>
      </w:r>
    </w:p>
    <w:p w14:paraId="32AF04F8" w14:textId="77777777" w:rsidR="002D78EB" w:rsidRPr="002D78EB" w:rsidRDefault="002D78EB" w:rsidP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AB111CE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keterbatasan sarana mempengaruhi produksi atau pengiriman?</w:t>
      </w:r>
    </w:p>
    <w:p w14:paraId="7F5E6738" w14:textId="77777777" w:rsidR="002D78EB" w:rsidRPr="002D78EB" w:rsidRDefault="002D78EB" w:rsidP="002D78EB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604D5CB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Sarana apa yang paling dibutuhkan usaha?</w:t>
      </w:r>
    </w:p>
    <w:p w14:paraId="6ADD6F37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728A8AEF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Seberapa besar pengaruh infrastruktur terhadap usaha?</w:t>
      </w:r>
    </w:p>
    <w:p w14:paraId="4C007755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66197511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kondisi ekonomi mempengaruhi permintaan produk?</w:t>
      </w:r>
    </w:p>
    <w:p w14:paraId="48EED683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79ACF194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Apakah perubahan tren berdampak pada usaha?</w:t>
      </w:r>
    </w:p>
    <w:p w14:paraId="0DA8493E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7ABCA3E3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Bagaimana persaingan dengan produk online?</w:t>
      </w:r>
    </w:p>
    <w:p w14:paraId="0C0E8759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1E835AD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lastRenderedPageBreak/>
        <w:t>- Apakah daya beli masyarakat mempengaruhi stabilitas usaha?</w:t>
      </w:r>
    </w:p>
    <w:p w14:paraId="246B212C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5ECF6DC0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pajak atau aturan daerah baru berdampak pada usaha?</w:t>
      </w:r>
    </w:p>
    <w:p w14:paraId="3CE46588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56B2579C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Bagaimana menghadapi persaingan perdagangan bebas?</w:t>
      </w:r>
    </w:p>
    <w:p w14:paraId="2117F65D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12D7D4FD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Apakah standar kualitas global menjadi tantangan?</w:t>
      </w:r>
    </w:p>
    <w:p w14:paraId="2F530D1A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7D12B52A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strategi agar tetap bersaing dengan produk luar negeri?</w:t>
      </w:r>
    </w:p>
    <w:p w14:paraId="202A6495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2F06E330" w14:textId="77777777" w:rsidR="00E8462A" w:rsidRDefault="00E8462A">
      <w:pPr>
        <w:pStyle w:val="Heading2"/>
        <w:rPr>
          <w:rFonts w:ascii="Times New Roman" w:hAnsi="Times New Roman" w:cs="Times New Roman"/>
          <w:color w:val="auto"/>
        </w:rPr>
      </w:pPr>
    </w:p>
    <w:p w14:paraId="64F12FCE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memastikan kualitas produk tetap konsisten?</w:t>
      </w:r>
    </w:p>
    <w:p w14:paraId="15615C35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13C3D2B9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yang membedakan produk Bapak/Ibu dari pesaing?</w:t>
      </w:r>
    </w:p>
    <w:p w14:paraId="531B19F2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5A77B15D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pelanggan memberi masukan terkait kualitas?</w:t>
      </w:r>
    </w:p>
    <w:p w14:paraId="51BF37B3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CDC126E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proses pengendalian kualitas dilakukan?</w:t>
      </w:r>
    </w:p>
    <w:p w14:paraId="2FC89F40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7D4F469E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Bagaimana mengatur biaya produksi agar efisien?</w:t>
      </w:r>
    </w:p>
    <w:p w14:paraId="364668F4" w14:textId="77777777" w:rsidR="00E8462A" w:rsidRPr="00E8462A" w:rsidRDefault="00E8462A" w:rsidP="00E8462A">
      <w:pPr>
        <w:rPr>
          <w:rFonts w:ascii="Times New Roman" w:hAnsi="Times New Roman" w:cs="Times New Roman"/>
        </w:rPr>
      </w:pPr>
      <w:r w:rsidRPr="00E8462A"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6555215E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faktor yang meningkatkan biaya produksi?</w:t>
      </w:r>
    </w:p>
    <w:p w14:paraId="46351B2D" w14:textId="77777777" w:rsidR="00E8462A" w:rsidRPr="00E8462A" w:rsidRDefault="00E8462A" w:rsidP="00E8462A">
      <w:pPr>
        <w:rPr>
          <w:rFonts w:ascii="Times New Roman" w:hAnsi="Times New Roman" w:cs="Times New Roman"/>
        </w:rPr>
      </w:pPr>
      <w:r w:rsidRPr="00E8462A"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0DEE0AAA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Bisakah biaya ditekan tanpa mengurangi kualitas?</w:t>
      </w:r>
    </w:p>
    <w:p w14:paraId="7E607293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001BC460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Seberapa besar pengaruh efisiensi biaya terhadap harga jual?</w:t>
      </w:r>
    </w:p>
    <w:p w14:paraId="55185A73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478B94D7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lastRenderedPageBreak/>
        <w:t>- Apa strategi pemasaran paling efektif untuk usaha?</w:t>
      </w:r>
    </w:p>
    <w:p w14:paraId="3820D4D0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50D9C8C2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media sosial sudah dimanfaatkan?</w:t>
      </w:r>
    </w:p>
    <w:p w14:paraId="5E90EF2D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4DF78D59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Bagaimana mempertahankan pelanggan loyal?</w:t>
      </w:r>
    </w:p>
    <w:p w14:paraId="7934735A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2CF66520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Apakah promosi berdampak besar terhadap penjualan?</w:t>
      </w:r>
    </w:p>
    <w:p w14:paraId="6C3A3403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1FEC4654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tingkat persaingan usaha tas di Tanggulangin?</w:t>
      </w:r>
    </w:p>
    <w:p w14:paraId="0FEA3BB9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4652BE83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Strategi apa agar usaha tetap unggul?</w:t>
      </w:r>
    </w:p>
    <w:p w14:paraId="2801D996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6F6371B1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tantangan terbesar menghadapi kompetitor online?</w:t>
      </w:r>
    </w:p>
    <w:p w14:paraId="6A051DDD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7ABB7856" w14:textId="77777777" w:rsidR="00E8462A" w:rsidRDefault="00E8462A">
      <w:pPr>
        <w:rPr>
          <w:rFonts w:ascii="Times New Roman" w:hAnsi="Times New Roman" w:cs="Times New Roman"/>
        </w:rPr>
      </w:pPr>
    </w:p>
    <w:p w14:paraId="550D85CA" w14:textId="6157A756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faktor paling menentukan dalam persaingan: harga, kualitas, atau model?</w:t>
      </w:r>
    </w:p>
    <w:p w14:paraId="0504833E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62887E2" w14:textId="77777777" w:rsidR="00E8462A" w:rsidRDefault="00E8462A">
      <w:pPr>
        <w:pStyle w:val="Heading2"/>
        <w:rPr>
          <w:rFonts w:ascii="Times New Roman" w:hAnsi="Times New Roman" w:cs="Times New Roman"/>
          <w:color w:val="auto"/>
          <w:lang w:val="fi-FI"/>
        </w:rPr>
      </w:pPr>
    </w:p>
    <w:p w14:paraId="5E739004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menjaga usaha tetap berjalan di kondisi sulit?</w:t>
      </w:r>
    </w:p>
    <w:p w14:paraId="46165BE2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1268C47E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 pengalaman paling berat yang pernah dihadapi usaha?</w:t>
      </w:r>
    </w:p>
    <w:p w14:paraId="62CFC00C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52589F28" w14:textId="77777777" w:rsidR="00E8462A" w:rsidRDefault="00E8462A">
      <w:pPr>
        <w:rPr>
          <w:rFonts w:ascii="Times New Roman" w:hAnsi="Times New Roman" w:cs="Times New Roman"/>
          <w:lang w:val="fi-FI"/>
        </w:rPr>
      </w:pPr>
    </w:p>
    <w:p w14:paraId="5846E3D9" w14:textId="5707691F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peran SDM dalam menjaga keberlanjutan?</w:t>
      </w:r>
    </w:p>
    <w:p w14:paraId="2CDE93A7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329FE003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ada strategi menghadapi risiko usaha?</w:t>
      </w:r>
    </w:p>
    <w:p w14:paraId="71D34A80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4F5C61D5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lastRenderedPageBreak/>
        <w:t>- Apa target usaha dalam 3–5 tahun ke depan?</w:t>
      </w:r>
    </w:p>
    <w:p w14:paraId="51DE12BA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262203F1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ada rencana ekspansi atau produk baru?</w:t>
      </w:r>
    </w:p>
    <w:p w14:paraId="4F8137B8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01FE0D0C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Bagaimana mempersiapkan usaha menghadapi perubahan pasar?</w:t>
      </w:r>
    </w:p>
    <w:p w14:paraId="2B4378FE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0A472655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dilakukan evaluasi rutin terkait perkembangan usaha?</w:t>
      </w:r>
    </w:p>
    <w:p w14:paraId="5685785F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2C7016E6" w14:textId="77777777" w:rsidR="00F22B16" w:rsidRPr="002D78EB" w:rsidRDefault="00000000">
      <w:pPr>
        <w:rPr>
          <w:rFonts w:ascii="Times New Roman" w:hAnsi="Times New Roman" w:cs="Times New Roman"/>
          <w:lang w:val="fi-FI"/>
        </w:rPr>
      </w:pPr>
      <w:r w:rsidRPr="002D78EB">
        <w:rPr>
          <w:rFonts w:ascii="Times New Roman" w:hAnsi="Times New Roman" w:cs="Times New Roman"/>
          <w:lang w:val="fi-FI"/>
        </w:rPr>
        <w:t>- Apakah usaha rutin menciptakan model tas baru?</w:t>
      </w:r>
    </w:p>
    <w:p w14:paraId="5967B505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632B41FB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Bagaimana respon pelanggan terhadap inovasi?</w:t>
      </w:r>
    </w:p>
    <w:p w14:paraId="7A9858DB" w14:textId="77777777" w:rsidR="00E8462A" w:rsidRPr="00E8462A" w:rsidRDefault="00E8462A" w:rsidP="00E8462A">
      <w:pPr>
        <w:rPr>
          <w:rFonts w:ascii="Times New Roman" w:hAnsi="Times New Roman" w:cs="Times New Roman"/>
          <w:lang w:val="en-ID"/>
        </w:rPr>
      </w:pPr>
      <w:r w:rsidRPr="00E8462A">
        <w:rPr>
          <w:rFonts w:ascii="Times New Roman" w:hAnsi="Times New Roman" w:cs="Times New Roman"/>
          <w:lang w:val="en-ID"/>
        </w:rPr>
        <w:t>______________________________________________________________________________________</w:t>
      </w:r>
    </w:p>
    <w:p w14:paraId="0D8F1E84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faktor yang mendorong inovasi?</w:t>
      </w:r>
    </w:p>
    <w:p w14:paraId="4195B3CF" w14:textId="77777777" w:rsidR="00E8462A" w:rsidRPr="00E8462A" w:rsidRDefault="00E8462A" w:rsidP="00E8462A">
      <w:pPr>
        <w:rPr>
          <w:rFonts w:ascii="Times New Roman" w:hAnsi="Times New Roman" w:cs="Times New Roman"/>
        </w:rPr>
      </w:pPr>
      <w:r w:rsidRPr="00E8462A"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469269BF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Apakah keterbatasan sumber daya mempengaruhi inovasi?</w:t>
      </w:r>
    </w:p>
    <w:p w14:paraId="271FD58E" w14:textId="77777777" w:rsidR="00E8462A" w:rsidRPr="00E8462A" w:rsidRDefault="00E8462A" w:rsidP="00E8462A">
      <w:pPr>
        <w:rPr>
          <w:rFonts w:ascii="Times New Roman" w:hAnsi="Times New Roman" w:cs="Times New Roman"/>
        </w:rPr>
      </w:pPr>
      <w:r w:rsidRPr="00E8462A"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76E7D941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yang paling mempengaruhi naik turunnya pendapatan?</w:t>
      </w:r>
    </w:p>
    <w:p w14:paraId="29A88CC8" w14:textId="77777777" w:rsidR="00E8462A" w:rsidRPr="00E8462A" w:rsidRDefault="00E8462A" w:rsidP="00E8462A">
      <w:pPr>
        <w:rPr>
          <w:rFonts w:ascii="Times New Roman" w:hAnsi="Times New Roman" w:cs="Times New Roman"/>
        </w:rPr>
      </w:pPr>
      <w:r w:rsidRPr="00E8462A"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37867D89" w14:textId="77777777" w:rsidR="00F22B16" w:rsidRPr="002D78EB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Bagaimana menjaga hubungan dengan pelanggan tetap stabil?</w:t>
      </w:r>
    </w:p>
    <w:p w14:paraId="422D9D30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2FBDC4D9" w14:textId="77777777" w:rsidR="00E8462A" w:rsidRDefault="00E8462A">
      <w:pPr>
        <w:rPr>
          <w:rFonts w:ascii="Times New Roman" w:hAnsi="Times New Roman" w:cs="Times New Roman"/>
        </w:rPr>
      </w:pPr>
    </w:p>
    <w:p w14:paraId="3D8AD267" w14:textId="1E357D65" w:rsidR="00F22B16" w:rsidRDefault="00000000">
      <w:pPr>
        <w:rPr>
          <w:rFonts w:ascii="Times New Roman" w:hAnsi="Times New Roman" w:cs="Times New Roman"/>
        </w:rPr>
      </w:pPr>
      <w:r w:rsidRPr="002D78EB">
        <w:rPr>
          <w:rFonts w:ascii="Times New Roman" w:hAnsi="Times New Roman" w:cs="Times New Roman"/>
        </w:rPr>
        <w:t>- Apa strategi menjaga stabilitas usaha jangka panjang?</w:t>
      </w:r>
    </w:p>
    <w:p w14:paraId="49255453" w14:textId="77777777" w:rsidR="00E8462A" w:rsidRPr="002D78EB" w:rsidRDefault="00E8462A" w:rsidP="00E8462A">
      <w:pPr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t>______________________________________________________________________________________</w:t>
      </w:r>
    </w:p>
    <w:p w14:paraId="12EA7F60" w14:textId="77777777" w:rsidR="00E8462A" w:rsidRPr="002D78EB" w:rsidRDefault="00E8462A">
      <w:pPr>
        <w:rPr>
          <w:rFonts w:ascii="Times New Roman" w:hAnsi="Times New Roman" w:cs="Times New Roman"/>
        </w:rPr>
      </w:pPr>
    </w:p>
    <w:sectPr w:rsidR="00E8462A" w:rsidRPr="002D78EB" w:rsidSect="002D78EB">
      <w:pgSz w:w="12240" w:h="15840"/>
      <w:pgMar w:top="1440" w:right="1325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8091084">
    <w:abstractNumId w:val="8"/>
  </w:num>
  <w:num w:numId="2" w16cid:durableId="2056269819">
    <w:abstractNumId w:val="6"/>
  </w:num>
  <w:num w:numId="3" w16cid:durableId="1386296614">
    <w:abstractNumId w:val="5"/>
  </w:num>
  <w:num w:numId="4" w16cid:durableId="2112046467">
    <w:abstractNumId w:val="4"/>
  </w:num>
  <w:num w:numId="5" w16cid:durableId="817065583">
    <w:abstractNumId w:val="7"/>
  </w:num>
  <w:num w:numId="6" w16cid:durableId="599796193">
    <w:abstractNumId w:val="3"/>
  </w:num>
  <w:num w:numId="7" w16cid:durableId="184368030">
    <w:abstractNumId w:val="2"/>
  </w:num>
  <w:num w:numId="8" w16cid:durableId="149517210">
    <w:abstractNumId w:val="1"/>
  </w:num>
  <w:num w:numId="9" w16cid:durableId="647364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D78EB"/>
    <w:rsid w:val="00326F90"/>
    <w:rsid w:val="006C1539"/>
    <w:rsid w:val="00AA1D8D"/>
    <w:rsid w:val="00B47730"/>
    <w:rsid w:val="00CB0664"/>
    <w:rsid w:val="00E76EBD"/>
    <w:rsid w:val="00E8462A"/>
    <w:rsid w:val="00F22B1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FFFA6F"/>
  <w14:defaultImageDpi w14:val="300"/>
  <w15:docId w15:val="{6E302FDF-63C3-40A6-ABFE-CD316346F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Reza Syarifuddin P.</cp:lastModifiedBy>
  <cp:revision>3</cp:revision>
  <dcterms:created xsi:type="dcterms:W3CDTF">2025-11-25T16:34:00Z</dcterms:created>
  <dcterms:modified xsi:type="dcterms:W3CDTF">2025-11-25T16:36:00Z</dcterms:modified>
  <cp:category/>
</cp:coreProperties>
</file>